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9966717" name="2d036fc0-160a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530936" name="2d036fc0-160a-11f1-be1e-3dc1729cc1d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8212049" name="077d15a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975434" name="077d15a0-160d-11f1-be1e-3dc1729cc1d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124631" name="283c1c5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240735" name="283c1c50-160d-11f1-be1e-3dc1729cc1d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0207467" name="411f43f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688432" name="411f43f0-160d-11f1-be1e-3dc1729cc1d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414766" name="4d3fd19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085299" name="4d3fd190-160d-11f1-be1e-3dc1729cc1d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3511153" name="6b667a2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427381" name="6b667a20-160d-11f1-be1e-3dc1729cc1d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6814108" name="7af04a7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28272" name="7af04a70-160d-11f1-be1e-3dc1729cc1d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0085947" name="989ba88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58953" name="989ba880-160d-11f1-be1e-3dc1729cc1d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Schlafzimmer 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863314" name="b9415ad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087787" name="b9415ad0-160d-11f1-be1e-3dc1729cc1d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Anbau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1011360" name="e36159f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146359" name="e36159f0-160d-11f1-be1e-3dc1729cc1d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Anbau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7843757" name="f4ce1b10-160d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014779" name="f4ce1b10-160d-11f1-be1e-3dc1729cc1d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6775188" name="855ace3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687838" name="855ace30-160e-11f1-be1e-3dc1729cc1d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505761" name="c91adc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826180" name="c91adc50-160e-11f1-be1e-3dc1729cc1d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0436843" name="ddf15550-160e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483914" name="ddf15550-160e-11f1-be1e-3dc1729cc1d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UH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7922769" name="122437c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712865" name="122437c0-160f-11f1-be1e-3dc1729cc1d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1438268" name="a7cc717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360526" name="a7cc7170-160f-11f1-be1e-3dc1729cc1d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22465" name="e1c487f0-160f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009518" name="e1c487f0-160f-11f1-be1e-3dc1729cc1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673593952" name="892a13c0-1610-11f1-be1e-3dc1729cc1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002304" name="892a13c0-1610-11f1-be1e-3dc1729cc1d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17, 9422 Staad</w:t>
          </w:r>
        </w:p>
        <w:p>
          <w:pPr>
            <w:spacing w:before="0" w:after="0"/>
          </w:pPr>
          <w:r>
            <w:t>763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